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96CEE" w14:textId="1A9F7639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512765">
        <w:rPr>
          <w:color w:val="000000" w:themeColor="text1"/>
        </w:rPr>
        <w:t xml:space="preserve">Bijlage </w:t>
      </w:r>
      <w:r w:rsidR="00512765" w:rsidRPr="00512765">
        <w:rPr>
          <w:color w:val="000000" w:themeColor="text1"/>
        </w:rPr>
        <w:t>2</w:t>
      </w:r>
      <w:r w:rsidRPr="00512765">
        <w:rPr>
          <w:color w:val="000000" w:themeColor="text1"/>
        </w:rPr>
        <w:t xml:space="preserve"> – </w:t>
      </w:r>
      <w:r w:rsidR="00583EA0" w:rsidRPr="00512765">
        <w:rPr>
          <w:color w:val="000000" w:themeColor="text1"/>
        </w:rPr>
        <w:t xml:space="preserve">Modelformulier </w:t>
      </w:r>
      <w:r w:rsidR="009E387F">
        <w:t>referentieproject</w:t>
      </w:r>
      <w:r w:rsidR="00583EA0">
        <w:t>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77A1A7" w14:textId="77777777" w:rsidR="00583EA0" w:rsidRDefault="00583EA0" w:rsidP="00583EA0">
      <w:r>
        <w:t>De grijze teksten met toelichting in de gele velden dienen te worden vervangen door invullingen van de gegadigde.</w:t>
      </w:r>
    </w:p>
    <w:p w14:paraId="672A6659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1E8D57AA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01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4FCC" w14:textId="77777777" w:rsidR="00583EA0" w:rsidRDefault="00583EA0">
            <w:r>
              <w:t>Inschrijver</w:t>
            </w:r>
          </w:p>
        </w:tc>
      </w:tr>
      <w:tr w:rsidR="00583EA0" w14:paraId="4C58349B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C7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3A6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7260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16DD1D03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378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456C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DCD20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44958778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80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FD08" w14:textId="77777777" w:rsidR="00583EA0" w:rsidRDefault="00583EA0">
            <w:r>
              <w:t xml:space="preserve">Referentieproject </w:t>
            </w:r>
          </w:p>
        </w:tc>
      </w:tr>
      <w:tr w:rsidR="00583EA0" w14:paraId="627F73F3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E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F087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6A3DE6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3269FBB6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D1E4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B6EE8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98BCAC0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093" w14:textId="77777777" w:rsidR="00583EA0" w:rsidRDefault="00583EA0">
            <w:r>
              <w:t>Referentie heeft betrekking op:</w:t>
            </w:r>
          </w:p>
          <w:p w14:paraId="29D6B04F" w14:textId="77777777" w:rsidR="00583EA0" w:rsidRDefault="00583EA0">
            <w:r>
              <w:t xml:space="preserve"> </w:t>
            </w:r>
          </w:p>
          <w:p w14:paraId="0D0B940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652D869" w14:textId="77777777" w:rsidR="00583EA0" w:rsidRDefault="00583EA0">
            <w:r>
              <w:rPr>
                <w:rFonts w:ascii="Wingdings" w:eastAsia="Wingdings" w:hAnsi="Wingdings" w:cs="Wingdings"/>
              </w:rPr>
              <w:t></w:t>
            </w:r>
            <w:r>
              <w:t xml:space="preserve">  Kerncompetentie A</w:t>
            </w:r>
          </w:p>
          <w:p w14:paraId="10E182A3" w14:textId="08B01BF2" w:rsidR="00583EA0" w:rsidRDefault="6860D9FA">
            <w:r w:rsidRPr="6860D9FA">
              <w:rPr>
                <w:rFonts w:ascii="Wingdings" w:eastAsia="Wingdings" w:hAnsi="Wingdings" w:cs="Wingdings"/>
              </w:rPr>
              <w:t></w:t>
            </w:r>
            <w:r>
              <w:t xml:space="preserve">  Kerncompetentie B</w:t>
            </w:r>
          </w:p>
          <w:p w14:paraId="18145A42" w14:textId="076584ED" w:rsidR="00583EA0" w:rsidRDefault="6860D9FA">
            <w:r w:rsidRPr="6860D9FA">
              <w:rPr>
                <w:rFonts w:ascii="Wingdings" w:eastAsia="Wingdings" w:hAnsi="Wingdings" w:cs="Wingdings"/>
              </w:rPr>
              <w:t></w:t>
            </w:r>
            <w:r>
              <w:t xml:space="preserve">  Kerncompetentie C</w:t>
            </w:r>
          </w:p>
          <w:p w14:paraId="6434091A" w14:textId="43B3A3B8" w:rsidR="00583EA0" w:rsidRDefault="6860D9FA">
            <w:r w:rsidRPr="6860D9FA">
              <w:rPr>
                <w:rFonts w:ascii="Wingdings" w:eastAsia="Wingdings" w:hAnsi="Wingdings" w:cs="Wingdings"/>
              </w:rPr>
              <w:t></w:t>
            </w:r>
            <w:r>
              <w:t xml:space="preserve">  Kerncompetentie D </w:t>
            </w:r>
          </w:p>
          <w:p w14:paraId="0F4C8C6C" w14:textId="36B6A094" w:rsidR="00583EA0" w:rsidRDefault="6860D9FA">
            <w:r w:rsidRPr="6860D9FA">
              <w:rPr>
                <w:rFonts w:ascii="Wingdings" w:eastAsia="Wingdings" w:hAnsi="Wingdings" w:cs="Wingdings"/>
              </w:rPr>
              <w:t></w:t>
            </w:r>
            <w:r>
              <w:t xml:space="preserve">  </w:t>
            </w:r>
            <w:r w:rsidR="00B9469F">
              <w:t xml:space="preserve">Kerncompetentie </w:t>
            </w:r>
            <w:r w:rsidR="00B9469F">
              <w:t>E</w:t>
            </w:r>
          </w:p>
        </w:tc>
      </w:tr>
      <w:tr w:rsidR="00583EA0" w14:paraId="15AA399F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6E90" w14:textId="77777777" w:rsidR="00583EA0" w:rsidRDefault="00583EA0">
            <w:r>
              <w:t>Naam en adres opdrachtgever:</w:t>
            </w:r>
          </w:p>
        </w:tc>
      </w:tr>
      <w:tr w:rsidR="00583EA0" w14:paraId="319559CF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5056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22F0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C347E66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84FE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8729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7D6C06F4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1B49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E09F2C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DEEC669" w14:textId="77777777" w:rsidR="00583EA0" w:rsidRDefault="00583EA0">
            <w:pPr>
              <w:rPr>
                <w:highlight w:val="lightGray"/>
              </w:rPr>
            </w:pPr>
          </w:p>
          <w:p w14:paraId="368B4DF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791583B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B9A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4D58" w14:textId="77777777" w:rsidR="00583EA0" w:rsidRDefault="00583EA0">
            <w:r>
              <w:t>Nadere informatie referentieproject</w:t>
            </w:r>
          </w:p>
        </w:tc>
      </w:tr>
      <w:tr w:rsidR="00583EA0" w14:paraId="59630188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081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30B9" w14:textId="0FACC0E1" w:rsidR="00583EA0" w:rsidRDefault="00583EA0">
            <w:r>
              <w:t xml:space="preserve">Locatie van het </w:t>
            </w:r>
            <w:r w:rsidR="009E387F">
              <w:t>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444C6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049F31CB" w14:textId="77777777" w:rsidR="00583EA0" w:rsidRDefault="00583EA0">
            <w:pPr>
              <w:rPr>
                <w:highlight w:val="lightGray"/>
              </w:rPr>
            </w:pPr>
          </w:p>
          <w:p w14:paraId="002DCE3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7696A8B6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26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4612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6F148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421862D8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C0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E0C3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83B3D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68FF7FF1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2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4A85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62AD9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41FCB432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056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7257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9F80F8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477022F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43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974A" w14:textId="77777777" w:rsidR="00583EA0" w:rsidRDefault="00583EA0">
            <w:r>
              <w:t>Datum van oplevering</w:t>
            </w:r>
          </w:p>
          <w:p w14:paraId="4DDBEF0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86AFE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4DD6E0F5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61D77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1616E3" w14:textId="77777777" w:rsidR="00583EA0" w:rsidRDefault="00583EA0">
            <w:r>
              <w:t>Contractvorm:</w:t>
            </w:r>
          </w:p>
          <w:p w14:paraId="3CF2D8B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560716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4DD7EDE9" w14:textId="77777777" w:rsidTr="6860D9FA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B7827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C2F40B7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6E9814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75B8EAF1" w14:textId="77777777" w:rsidTr="6860D9FA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C3994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C55A9B9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FA084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6E08EE26" w14:textId="77777777" w:rsidTr="6860D9FA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62CB0E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D8CDEBB" w14:textId="7A756946" w:rsidR="00583EA0" w:rsidRDefault="00583EA0">
            <w:r>
              <w:t xml:space="preserve">Omschrijving van de werkzaamheden dat binnen het </w:t>
            </w:r>
            <w:r w:rsidR="009E387F">
              <w:t>referentieproject</w:t>
            </w:r>
            <w:r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3F58E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0BD25DFB" w14:textId="77777777" w:rsidTr="6860D9FA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A4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BA5A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F3EF29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2EBF3C5" w14:textId="77777777" w:rsidR="00583EA0" w:rsidRDefault="00583EA0">
            <w:pPr>
              <w:rPr>
                <w:highlight w:val="lightGray"/>
              </w:rPr>
            </w:pPr>
          </w:p>
          <w:p w14:paraId="164F92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6D98A12B" w14:textId="77777777" w:rsidR="00583EA0" w:rsidRDefault="00583EA0">
            <w:pPr>
              <w:rPr>
                <w:highlight w:val="lightGray"/>
              </w:rPr>
            </w:pPr>
          </w:p>
          <w:p w14:paraId="03D4254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  <w:tr w:rsidR="6860D9FA" w14:paraId="525E160B" w14:textId="77777777" w:rsidTr="00512765">
        <w:trPr>
          <w:cantSplit/>
          <w:trHeight w:val="1747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305" w14:textId="74CB35B7" w:rsidR="6860D9FA" w:rsidRDefault="6860D9FA" w:rsidP="6860D9FA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A7BD" w14:textId="6F32F060" w:rsidR="6860D9FA" w:rsidRDefault="6860D9FA" w:rsidP="00512765">
            <w:r>
              <w:t xml:space="preserve">Motivering en onderbouwing dat voldaan wordt aan de betreffende kerncompetentie 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A5DEE5" w14:textId="0185B14A" w:rsidR="6860D9FA" w:rsidRDefault="6860D9FA" w:rsidP="6860D9FA">
            <w:pPr>
              <w:rPr>
                <w:highlight w:val="lightGray"/>
              </w:rPr>
            </w:pPr>
          </w:p>
        </w:tc>
      </w:tr>
    </w:tbl>
    <w:p w14:paraId="4B0E30E4" w14:textId="28651944" w:rsidR="00512765" w:rsidRDefault="00512765"/>
    <w:p w14:paraId="09621A11" w14:textId="7DA11948" w:rsidR="00B33EEC" w:rsidRDefault="001A1196" w:rsidP="001A1196">
      <w:r>
        <w:t xml:space="preserve"> </w:t>
      </w:r>
    </w:p>
    <w:p w14:paraId="5997CC1D" w14:textId="4D4F102F" w:rsidR="00512765" w:rsidRDefault="00512765" w:rsidP="00B33EEC"/>
    <w:sectPr w:rsidR="00512765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5D65A99"/>
    <w:multiLevelType w:val="hybridMultilevel"/>
    <w:tmpl w:val="E2F433CC"/>
    <w:lvl w:ilvl="0" w:tplc="A71099D0">
      <w:start w:val="1"/>
      <w:numFmt w:val="decimal"/>
      <w:lvlText w:val="%1)"/>
      <w:lvlJc w:val="left"/>
      <w:pPr>
        <w:ind w:left="720" w:hanging="360"/>
      </w:pPr>
    </w:lvl>
    <w:lvl w:ilvl="1" w:tplc="3E0E293C">
      <w:start w:val="1"/>
      <w:numFmt w:val="lowerLetter"/>
      <w:lvlText w:val="%2."/>
      <w:lvlJc w:val="left"/>
      <w:pPr>
        <w:ind w:left="1440" w:hanging="360"/>
      </w:pPr>
    </w:lvl>
    <w:lvl w:ilvl="2" w:tplc="31FAD35E">
      <w:start w:val="1"/>
      <w:numFmt w:val="lowerRoman"/>
      <w:lvlText w:val="%3."/>
      <w:lvlJc w:val="right"/>
      <w:pPr>
        <w:ind w:left="2160" w:hanging="180"/>
      </w:pPr>
    </w:lvl>
    <w:lvl w:ilvl="3" w:tplc="72441A76">
      <w:start w:val="1"/>
      <w:numFmt w:val="decimal"/>
      <w:lvlText w:val="%4."/>
      <w:lvlJc w:val="left"/>
      <w:pPr>
        <w:ind w:left="2880" w:hanging="360"/>
      </w:pPr>
    </w:lvl>
    <w:lvl w:ilvl="4" w:tplc="A1B06932">
      <w:start w:val="1"/>
      <w:numFmt w:val="lowerLetter"/>
      <w:lvlText w:val="%5."/>
      <w:lvlJc w:val="left"/>
      <w:pPr>
        <w:ind w:left="3600" w:hanging="360"/>
      </w:pPr>
    </w:lvl>
    <w:lvl w:ilvl="5" w:tplc="399455D8">
      <w:start w:val="1"/>
      <w:numFmt w:val="lowerRoman"/>
      <w:lvlText w:val="%6."/>
      <w:lvlJc w:val="right"/>
      <w:pPr>
        <w:ind w:left="4320" w:hanging="180"/>
      </w:pPr>
    </w:lvl>
    <w:lvl w:ilvl="6" w:tplc="BC36E6D6">
      <w:start w:val="1"/>
      <w:numFmt w:val="decimal"/>
      <w:lvlText w:val="%7."/>
      <w:lvlJc w:val="left"/>
      <w:pPr>
        <w:ind w:left="5040" w:hanging="360"/>
      </w:pPr>
    </w:lvl>
    <w:lvl w:ilvl="7" w:tplc="1D10650A">
      <w:start w:val="1"/>
      <w:numFmt w:val="lowerLetter"/>
      <w:lvlText w:val="%8."/>
      <w:lvlJc w:val="left"/>
      <w:pPr>
        <w:ind w:left="5760" w:hanging="360"/>
      </w:pPr>
    </w:lvl>
    <w:lvl w:ilvl="8" w:tplc="C66A65C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8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5"/>
  </w:num>
  <w:num w:numId="21">
    <w:abstractNumId w:val="8"/>
  </w:num>
  <w:num w:numId="22">
    <w:abstractNumId w:val="0"/>
  </w:num>
  <w:num w:numId="23">
    <w:abstractNumId w:val="3"/>
  </w:num>
  <w:num w:numId="24">
    <w:abstractNumId w:val="6"/>
  </w:num>
  <w:num w:numId="25">
    <w:abstractNumId w:val="0"/>
  </w:num>
  <w:num w:numId="26">
    <w:abstractNumId w:val="0"/>
  </w:num>
  <w:num w:numId="27">
    <w:abstractNumId w:val="0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1A1196"/>
    <w:rsid w:val="002B5524"/>
    <w:rsid w:val="003B3222"/>
    <w:rsid w:val="00424DED"/>
    <w:rsid w:val="0047338F"/>
    <w:rsid w:val="00482A4F"/>
    <w:rsid w:val="00512765"/>
    <w:rsid w:val="00527398"/>
    <w:rsid w:val="00583EA0"/>
    <w:rsid w:val="00632123"/>
    <w:rsid w:val="008104C5"/>
    <w:rsid w:val="008402D9"/>
    <w:rsid w:val="009175F9"/>
    <w:rsid w:val="009761CF"/>
    <w:rsid w:val="009B0D92"/>
    <w:rsid w:val="009E387F"/>
    <w:rsid w:val="00A03098"/>
    <w:rsid w:val="00A3732E"/>
    <w:rsid w:val="00A53085"/>
    <w:rsid w:val="00B33EEC"/>
    <w:rsid w:val="00B9469F"/>
    <w:rsid w:val="00BD0C39"/>
    <w:rsid w:val="00D276E8"/>
    <w:rsid w:val="00EB1492"/>
    <w:rsid w:val="00F12F0D"/>
    <w:rsid w:val="00F16E1D"/>
    <w:rsid w:val="00FE2507"/>
    <w:rsid w:val="53418DA6"/>
    <w:rsid w:val="6860D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64E584"/>
  <w15:docId w15:val="{ECA046BB-D322-43F6-82ED-2750955B7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9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9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9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9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20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1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7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3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4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8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table" w:styleId="Tabelraster">
    <w:name w:val="Table Grid"/>
    <w:basedOn w:val="Standaardtabe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Standaardalinea-lettertype"/>
    <w:rsid w:val="00B33EEC"/>
  </w:style>
  <w:style w:type="character" w:customStyle="1" w:styleId="contextualspellingandgrammarerror">
    <w:name w:val="contextualspellingandgrammarerror"/>
    <w:basedOn w:val="Standaardalinea-lettertype"/>
    <w:rsid w:val="00B33EEC"/>
  </w:style>
  <w:style w:type="character" w:customStyle="1" w:styleId="eop">
    <w:name w:val="eop"/>
    <w:basedOn w:val="Standaardalinea-lettertype"/>
    <w:rsid w:val="00B33EEC"/>
  </w:style>
  <w:style w:type="paragraph" w:styleId="Ballontekst">
    <w:name w:val="Balloon Text"/>
    <w:basedOn w:val="Standaard"/>
    <w:link w:val="BallontekstChar"/>
    <w:rsid w:val="00B946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B9469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05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8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20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22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78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6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1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2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82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5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531D50CE41242852FA0AEA1FBC972" ma:contentTypeVersion="12" ma:contentTypeDescription="Een nieuw document maken." ma:contentTypeScope="" ma:versionID="ac5b1c0285d97eecc123ee0c9b8d7b90">
  <xsd:schema xmlns:xsd="http://www.w3.org/2001/XMLSchema" xmlns:xs="http://www.w3.org/2001/XMLSchema" xmlns:p="http://schemas.microsoft.com/office/2006/metadata/properties" xmlns:ns2="990f11f2-0661-426d-9d96-f7ec421cad3b" xmlns:ns3="f70161bc-cd2a-47f6-97df-7ce7ab184539" targetNamespace="http://schemas.microsoft.com/office/2006/metadata/properties" ma:root="true" ma:fieldsID="2c1119ba4a1b1364d4fa939e92aca2e5" ns2:_="" ns3:_="">
    <xsd:import namespace="990f11f2-0661-426d-9d96-f7ec421cad3b"/>
    <xsd:import namespace="f70161bc-cd2a-47f6-97df-7ce7ab18453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f11f2-0661-426d-9d96-f7ec421cad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161bc-cd2a-47f6-97df-7ce7ab184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01E311-3470-45BB-90D7-34679FBBC2D6}">
  <ds:schemaRefs>
    <ds:schemaRef ds:uri="http://purl.org/dc/terms/"/>
    <ds:schemaRef ds:uri="f70161bc-cd2a-47f6-97df-7ce7ab184539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90f11f2-0661-426d-9d96-f7ec421cad3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CB9FE72-4BB7-46EF-A1A4-55D9FCC1BE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5A9EC-7FB3-4B89-A8F8-8E5C923601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1732</Characters>
  <Application>Microsoft Office Word</Application>
  <DocSecurity>0</DocSecurity>
  <Lines>14</Lines>
  <Paragraphs>4</Paragraphs>
  <ScaleCrop>false</ScaleCrop>
  <Company>Gemeente Amsterdam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Mark Siewers</cp:lastModifiedBy>
  <cp:revision>8</cp:revision>
  <dcterms:created xsi:type="dcterms:W3CDTF">2018-08-07T10:53:00Z</dcterms:created>
  <dcterms:modified xsi:type="dcterms:W3CDTF">2020-07-26T21:13:00Z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0x010100B1F531D50CE41242852FA0AEA1FBC972</vt:lpwstr>
  </property>
</Properties>
</file>